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Arial"/>
          <w:b/>
          <w:snapToGrid w:val="0"/>
          <w:sz w:val="24"/>
          <w:szCs w:val="20"/>
          <w:u w:val="single"/>
          <w:lang w:eastAsia="nl-NL"/>
        </w:rPr>
      </w:pPr>
      <w:bookmarkStart w:id="0" w:name="_Toc474844928"/>
      <w:r w:rsidRPr="00F03F7B"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>Invulbladen behorende bij bijlage 2</w:t>
      </w:r>
      <w:bookmarkEnd w:id="0"/>
    </w:p>
    <w:p w:rsidR="00F03F7B" w:rsidRPr="00F03F7B" w:rsidRDefault="00F03F7B" w:rsidP="00F03F7B">
      <w:pPr>
        <w:keepNext/>
        <w:widowControl w:val="0"/>
        <w:spacing w:before="240" w:after="60" w:line="320" w:lineRule="atLeast"/>
        <w:ind w:left="1530" w:hanging="1530"/>
        <w:outlineLvl w:val="1"/>
        <w:rPr>
          <w:rFonts w:ascii="Calibri" w:eastAsia="Times New Roman" w:hAnsi="Calibri" w:cs="Times New Roman"/>
          <w:b/>
          <w:bCs/>
          <w:snapToGrid w:val="0"/>
          <w:szCs w:val="20"/>
          <w:lang w:eastAsia="nl-NL"/>
        </w:rPr>
      </w:pPr>
      <w:bookmarkStart w:id="1" w:name="_Toc474844929"/>
      <w:r w:rsidRPr="00F03F7B">
        <w:rPr>
          <w:rFonts w:ascii="Calibri" w:eastAsia="Times New Roman" w:hAnsi="Calibri" w:cs="Times New Roman"/>
          <w:b/>
          <w:bCs/>
          <w:snapToGrid w:val="0"/>
          <w:szCs w:val="20"/>
          <w:lang w:eastAsia="nl-NL"/>
        </w:rPr>
        <w:t>B 1 Referenties</w:t>
      </w:r>
      <w:bookmarkEnd w:id="1"/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 xml:space="preserve">Inschrijver dient onderstaand model te gebruiken voor het aanleveren van de referenties. </w:t>
      </w: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 xml:space="preserve">Omschrijving 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Nadere gegevens</w:t>
            </w: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Naam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Type organisatie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Adres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Vestigingsplaats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Naam contactpersoon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Telefoonnummer contactpersoon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Datum aanvang en looptijd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contract Leveringen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Contractwaarde (per jaar)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Beschrijving van de</w:t>
            </w:r>
          </w:p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Leveringen (hieruit moet onomstotelijk het voldoen aan de kerncompetentie blijken.</w:t>
            </w: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F03F7B" w:rsidRPr="00F03F7B" w:rsidTr="00ED4877"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F03F7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Certificaat toegevoegd.</w:t>
            </w:r>
          </w:p>
        </w:tc>
        <w:tc>
          <w:tcPr>
            <w:tcW w:w="4606" w:type="dxa"/>
          </w:tcPr>
          <w:p w:rsidR="00F03F7B" w:rsidRPr="00F03F7B" w:rsidRDefault="00F03F7B" w:rsidP="00F03F7B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</w:tbl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VERGEET NIET HET DOOR UW REFERENT ONDERTEKENDE CERTIFICAAT BIJ TE VOEGEN!</w:t>
      </w: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bookmarkStart w:id="2" w:name="_Toc221095173"/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br w:type="page"/>
      </w:r>
      <w:bookmarkStart w:id="3" w:name="_Toc221095174"/>
      <w:bookmarkStart w:id="4" w:name="_Toc228067968"/>
      <w:bookmarkStart w:id="5" w:name="_Toc163445014"/>
      <w:bookmarkStart w:id="6" w:name="_Toc163445879"/>
      <w:bookmarkStart w:id="7" w:name="_Toc173029644"/>
      <w:bookmarkStart w:id="8" w:name="_Toc211329839"/>
      <w:bookmarkEnd w:id="2"/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lastRenderedPageBreak/>
        <w:t>Certificaat (IN TE VULLEN EN TE ONDERTEKENEN DOOR DE REFERENT):</w:t>
      </w:r>
      <w:bookmarkEnd w:id="3"/>
      <w:bookmarkEnd w:id="4"/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bookmarkStart w:id="9" w:name="_Toc221095175"/>
      <w:bookmarkStart w:id="10" w:name="_Toc228067969"/>
      <w:bookmarkStart w:id="11" w:name="_Toc231353550"/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 de navolgende genoemde diensten inzake ……………………………………………….... naar behoren heeft uitgevoerd. </w:t>
      </w: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>Ten aanzien van de uitgevoerde diensten zijn de navolgende bijzonderheden te noemen:</w:t>
      </w:r>
      <w:bookmarkEnd w:id="9"/>
      <w:bookmarkEnd w:id="10"/>
      <w:bookmarkEnd w:id="11"/>
    </w:p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>Aldus naar waarheid opgemaakt op:</w:t>
      </w: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>…………………………….. 2017, te ……………………………….(plaats),</w:t>
      </w: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>Door …………………………………………………………(gevolmachtigde) van</w:t>
      </w:r>
    </w:p>
    <w:p w:rsidR="00F03F7B" w:rsidRPr="00F03F7B" w:rsidRDefault="00F03F7B" w:rsidP="00F03F7B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>……………………………………………………………… (bedrijf)</w:t>
      </w:r>
    </w:p>
    <w:p w:rsidR="00F03F7B" w:rsidRPr="00F03F7B" w:rsidRDefault="00F03F7B" w:rsidP="00F03F7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03F7B" w:rsidRPr="00F03F7B" w:rsidRDefault="00F03F7B" w:rsidP="00F03F7B">
      <w:pPr>
        <w:widowControl w:val="0"/>
        <w:rPr>
          <w:rFonts w:ascii="Calibri" w:eastAsia="Times New Roman" w:hAnsi="Calibri" w:cs="Arial"/>
          <w:snapToGrid w:val="0"/>
          <w:szCs w:val="20"/>
          <w:lang w:eastAsia="nl-NL"/>
        </w:rPr>
      </w:pPr>
      <w:bookmarkStart w:id="12" w:name="_Toc221095176"/>
      <w:r w:rsidRPr="00F03F7B">
        <w:rPr>
          <w:rFonts w:ascii="Calibri" w:eastAsia="Times New Roman" w:hAnsi="Calibri" w:cs="Times New Roman"/>
          <w:snapToGrid w:val="0"/>
          <w:szCs w:val="20"/>
          <w:lang w:eastAsia="nl-NL"/>
        </w:rPr>
        <w:t>Handtekening ………………………………………………</w:t>
      </w:r>
      <w:bookmarkEnd w:id="12"/>
    </w:p>
    <w:bookmarkEnd w:id="5"/>
    <w:bookmarkEnd w:id="6"/>
    <w:bookmarkEnd w:id="7"/>
    <w:bookmarkEnd w:id="8"/>
    <w:p w:rsidR="00F03F7B" w:rsidRPr="00F03F7B" w:rsidRDefault="00F03F7B" w:rsidP="00F03F7B">
      <w:pPr>
        <w:keepNext/>
        <w:widowControl w:val="0"/>
        <w:spacing w:before="240" w:after="60" w:line="320" w:lineRule="atLeast"/>
        <w:outlineLvl w:val="1"/>
        <w:rPr>
          <w:rFonts w:ascii="Lucida Til VL" w:eastAsia="Times New Roman" w:hAnsi="Lucida Til VL" w:cs="Arial"/>
          <w:b/>
          <w:snapToGrid w:val="0"/>
          <w:sz w:val="24"/>
          <w:szCs w:val="17"/>
          <w:lang w:eastAsia="nl-NL"/>
        </w:rPr>
      </w:pPr>
    </w:p>
    <w:p w:rsidR="00F91A8A" w:rsidRPr="00BA1B56" w:rsidRDefault="00F91A8A" w:rsidP="00BA1B56">
      <w:bookmarkStart w:id="13" w:name="_GoBack"/>
      <w:bookmarkEnd w:id="13"/>
    </w:p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F7B" w:rsidRDefault="00F03F7B" w:rsidP="00F91A8A">
      <w:pPr>
        <w:spacing w:line="240" w:lineRule="auto"/>
      </w:pPr>
      <w:r>
        <w:separator/>
      </w:r>
    </w:p>
  </w:endnote>
  <w:endnote w:type="continuationSeparator" w:id="0">
    <w:p w:rsidR="00F03F7B" w:rsidRDefault="00F03F7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Til V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F7B" w:rsidRDefault="00F03F7B" w:rsidP="00F91A8A">
      <w:pPr>
        <w:spacing w:line="240" w:lineRule="auto"/>
      </w:pPr>
      <w:r>
        <w:separator/>
      </w:r>
    </w:p>
  </w:footnote>
  <w:footnote w:type="continuationSeparator" w:id="0">
    <w:p w:rsidR="00F03F7B" w:rsidRDefault="00F03F7B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7B"/>
    <w:rsid w:val="000E27D1"/>
    <w:rsid w:val="00183BFF"/>
    <w:rsid w:val="00186254"/>
    <w:rsid w:val="005355A5"/>
    <w:rsid w:val="0063599E"/>
    <w:rsid w:val="00747D8B"/>
    <w:rsid w:val="007D034A"/>
    <w:rsid w:val="008C06D2"/>
    <w:rsid w:val="00A9425F"/>
    <w:rsid w:val="00BA1B56"/>
    <w:rsid w:val="00C4694D"/>
    <w:rsid w:val="00F03F7B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FD94ECAE</Template>
  <TotalTime>0</TotalTime>
  <Pages>2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Ottevangers, Iris</dc:creator>
  <cp:lastModifiedBy>Ottevangers, Iris</cp:lastModifiedBy>
  <cp:revision>1</cp:revision>
  <dcterms:created xsi:type="dcterms:W3CDTF">2017-02-14T14:48:00Z</dcterms:created>
  <dcterms:modified xsi:type="dcterms:W3CDTF">2017-02-14T14:48:00Z</dcterms:modified>
</cp:coreProperties>
</file>